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558" w:rsidRPr="00655558" w:rsidRDefault="00136E15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sz w:val="42"/>
          <w:szCs w:val="28"/>
          <w:lang w:eastAsia="en-US"/>
        </w:rPr>
        <w:t xml:space="preserve"> </w:t>
      </w:r>
      <w:r w:rsidR="0098265A" w:rsidRPr="0098265A">
        <w:rPr>
          <w:rFonts w:eastAsia="Calibri"/>
          <w:bCs/>
          <w:sz w:val="42"/>
          <w:szCs w:val="28"/>
          <w:lang w:eastAsia="en-US"/>
        </w:rPr>
        <w:br/>
      </w:r>
      <w:r w:rsidR="0098265A">
        <w:rPr>
          <w:rFonts w:eastAsia="Calibri"/>
          <w:b/>
          <w:bCs/>
          <w:sz w:val="42"/>
          <w:szCs w:val="28"/>
          <w:lang w:eastAsia="en-US"/>
        </w:rPr>
        <w:br/>
      </w:r>
      <w:r w:rsidR="00FA7413" w:rsidRPr="00FA7413">
        <w:rPr>
          <w:rFonts w:eastAsia="Calibri"/>
          <w:b/>
          <w:bCs/>
          <w:sz w:val="42"/>
          <w:szCs w:val="28"/>
          <w:lang w:eastAsia="en-US"/>
        </w:rPr>
        <w:t>Bijlage OK-2 Concerngarantie</w:t>
      </w:r>
    </w:p>
    <w:p w:rsidR="00FA7413" w:rsidRPr="00180F47" w:rsidRDefault="00FA7413" w:rsidP="00FA7413">
      <w:pPr>
        <w:spacing w:line="276" w:lineRule="auto"/>
        <w:jc w:val="both"/>
        <w:rPr>
          <w:b/>
          <w:sz w:val="32"/>
          <w:szCs w:val="32"/>
        </w:rPr>
      </w:pPr>
      <w:r w:rsidRPr="00FA7413">
        <w:t>(door Concessiehouder in te vullen)</w:t>
      </w:r>
    </w:p>
    <w:tbl>
      <w:tblPr>
        <w:tblpPr w:leftFromText="180" w:rightFromText="180" w:vertAnchor="text" w:horzAnchor="margin" w:tblpXSpec="right" w:tblpY="218"/>
        <w:tblW w:w="90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050"/>
      </w:tblGrid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b/>
                <w:bCs/>
                <w:color w:val="000000"/>
              </w:rPr>
            </w:pPr>
            <w:r w:rsidRPr="00180F47">
              <w:rPr>
                <w:b/>
                <w:bCs/>
                <w:color w:val="000000"/>
              </w:rPr>
              <w:t>Inschrijver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  <w:r w:rsidRPr="00180F47">
              <w:rPr>
                <w:color w:val="000000"/>
              </w:rPr>
              <w:t>Naam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  <w:r w:rsidRPr="00180F47">
              <w:rPr>
                <w:color w:val="000000"/>
              </w:rPr>
              <w:t>Vestigingsadres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  <w:r w:rsidRPr="00180F47">
              <w:rPr>
                <w:color w:val="000000"/>
              </w:rPr>
              <w:t>Postcode en plaats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  <w:r w:rsidRPr="00180F47">
              <w:rPr>
                <w:color w:val="000000"/>
              </w:rPr>
              <w:t>Land van vestiging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b/>
                <w:bCs/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b/>
                <w:bCs/>
                <w:color w:val="000000"/>
              </w:rPr>
            </w:pPr>
            <w:r w:rsidRPr="00180F47">
              <w:rPr>
                <w:b/>
                <w:bCs/>
                <w:color w:val="000000"/>
              </w:rPr>
              <w:t>Moedermaatschappij (Groep, holding, concern of beheermaatschappij)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  <w:lang w:val="en-US"/>
              </w:rPr>
            </w:pPr>
            <w:proofErr w:type="spellStart"/>
            <w:r w:rsidRPr="00180F47">
              <w:rPr>
                <w:color w:val="000000"/>
                <w:lang w:val="en-US"/>
              </w:rPr>
              <w:t>Naam</w:t>
            </w:r>
            <w:proofErr w:type="spellEnd"/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  <w:lang w:val="en-US"/>
              </w:rPr>
            </w:pPr>
            <w:proofErr w:type="spellStart"/>
            <w:r w:rsidRPr="00180F47">
              <w:rPr>
                <w:color w:val="000000"/>
                <w:lang w:val="en-US"/>
              </w:rPr>
              <w:t>Vestigingsadres</w:t>
            </w:r>
            <w:proofErr w:type="spellEnd"/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  <w:lang w:val="en-US"/>
              </w:rPr>
            </w:pPr>
            <w:r w:rsidRPr="00180F47">
              <w:rPr>
                <w:color w:val="000000"/>
                <w:lang w:val="en-US"/>
              </w:rPr>
              <w:t xml:space="preserve">Postcode en </w:t>
            </w:r>
            <w:proofErr w:type="spellStart"/>
            <w:r w:rsidRPr="00180F47">
              <w:rPr>
                <w:color w:val="000000"/>
                <w:lang w:val="en-US"/>
              </w:rPr>
              <w:t>plaats</w:t>
            </w:r>
            <w:proofErr w:type="spellEnd"/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  <w:lang w:val="en-US"/>
              </w:rPr>
            </w:pPr>
            <w:r w:rsidRPr="00180F47">
              <w:rPr>
                <w:color w:val="000000"/>
                <w:lang w:val="en-US"/>
              </w:rPr>
              <w:t xml:space="preserve">Land van </w:t>
            </w:r>
            <w:proofErr w:type="spellStart"/>
            <w:r w:rsidRPr="00180F47">
              <w:rPr>
                <w:color w:val="000000"/>
                <w:lang w:val="en-US"/>
              </w:rPr>
              <w:t>vestiging</w:t>
            </w:r>
            <w:proofErr w:type="spellEnd"/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  <w:lang w:val="en-US"/>
              </w:rPr>
            </w:pPr>
          </w:p>
        </w:tc>
      </w:tr>
      <w:tr w:rsidR="00FA7413" w:rsidRPr="00180F47" w:rsidTr="001F67A0">
        <w:trPr>
          <w:trHeight w:val="223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  <w:lang w:val="en-US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b/>
                <w:bCs/>
                <w:color w:val="000000"/>
                <w:lang w:val="en-US"/>
              </w:rPr>
            </w:pPr>
            <w:proofErr w:type="spellStart"/>
            <w:r w:rsidRPr="00180F47">
              <w:rPr>
                <w:b/>
                <w:bCs/>
                <w:color w:val="000000"/>
                <w:lang w:val="en-US"/>
              </w:rPr>
              <w:t>Verklaring</w:t>
            </w:r>
            <w:proofErr w:type="spellEnd"/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  <w:r w:rsidRPr="001C1165">
              <w:rPr>
                <w:color w:val="000000"/>
              </w:rPr>
              <w:t>Bovenvermelde moedermaatschappij verklaart zich hierbij hoofdelijk aansprakelijk voor de nakoming van de ve</w:t>
            </w:r>
            <w:r>
              <w:rPr>
                <w:color w:val="000000"/>
              </w:rPr>
              <w:t xml:space="preserve">rplichtingen van bovenvermelde inschrijver dan wel </w:t>
            </w:r>
            <w:proofErr w:type="spellStart"/>
            <w:r>
              <w:rPr>
                <w:color w:val="000000"/>
              </w:rPr>
              <w:t>c</w:t>
            </w:r>
            <w:r w:rsidRPr="001C1165">
              <w:rPr>
                <w:color w:val="000000"/>
              </w:rPr>
              <w:t>ombinant</w:t>
            </w:r>
            <w:proofErr w:type="spellEnd"/>
            <w:r>
              <w:rPr>
                <w:color w:val="000000"/>
              </w:rPr>
              <w:t xml:space="preserve"> uit hoofde van de Overeenkomst</w:t>
            </w:r>
            <w:r>
              <w:t xml:space="preserve"> “</w:t>
            </w:r>
            <w:r>
              <w:rPr>
                <w:sz w:val="22"/>
                <w:szCs w:val="22"/>
              </w:rPr>
              <w:t>O</w:t>
            </w:r>
            <w:r w:rsidRPr="00A571CE">
              <w:rPr>
                <w:sz w:val="22"/>
                <w:szCs w:val="22"/>
              </w:rPr>
              <w:t>penbare laaddiensten</w:t>
            </w:r>
            <w:r>
              <w:rPr>
                <w:sz w:val="22"/>
                <w:szCs w:val="22"/>
              </w:rPr>
              <w:t xml:space="preserve"> Elektrisch Vervoer Amsterdam </w:t>
            </w:r>
            <w:r>
              <w:rPr>
                <w:color w:val="000000"/>
              </w:rPr>
              <w:t>”, met kenmerk</w:t>
            </w:r>
            <w:r w:rsidRPr="00241F5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AI </w:t>
            </w:r>
            <w:r w:rsidRPr="00A571CE">
              <w:rPr>
                <w:sz w:val="22"/>
                <w:szCs w:val="22"/>
              </w:rPr>
              <w:t>2020-0251</w:t>
            </w:r>
            <w:bookmarkStart w:id="0" w:name="_GoBack"/>
            <w:bookmarkEnd w:id="0"/>
            <w:r>
              <w:rPr>
                <w:color w:val="000000"/>
              </w:rPr>
              <w:t>.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C1165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C1165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  <w:r w:rsidRPr="00180F47">
              <w:rPr>
                <w:color w:val="000000"/>
              </w:rPr>
              <w:t>Handtekening van rechtsgeldig vertegenwoordiger van moedermaatschappij</w:t>
            </w:r>
            <w:r>
              <w:rPr>
                <w:color w:val="000000"/>
              </w:rPr>
              <w:t>: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  <w:r w:rsidRPr="00180F47">
              <w:rPr>
                <w:color w:val="000000"/>
              </w:rPr>
              <w:t>Naam en functie van bovenstaande rechtsgeldig vertegenwoordiger</w:t>
            </w:r>
            <w:r>
              <w:rPr>
                <w:color w:val="000000"/>
              </w:rPr>
              <w:t>:</w:t>
            </w: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</w:tc>
      </w:tr>
      <w:tr w:rsidR="00FA7413" w:rsidRPr="00180F47" w:rsidTr="001F67A0">
        <w:trPr>
          <w:trHeight w:val="278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FA7413" w:rsidRPr="00F625D0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</w:rPr>
            </w:pPr>
          </w:p>
          <w:p w:rsidR="00FA7413" w:rsidRPr="00180F47" w:rsidRDefault="00FA7413" w:rsidP="001F67A0">
            <w:pPr>
              <w:adjustRightInd w:val="0"/>
              <w:spacing w:line="276" w:lineRule="auto"/>
              <w:ind w:left="510"/>
              <w:jc w:val="both"/>
              <w:rPr>
                <w:color w:val="000000"/>
                <w:lang w:val="en-US"/>
              </w:rPr>
            </w:pPr>
            <w:r w:rsidRPr="00180F47">
              <w:rPr>
                <w:color w:val="000000"/>
                <w:lang w:val="en-US"/>
              </w:rPr>
              <w:t xml:space="preserve">Datum en </w:t>
            </w:r>
            <w:proofErr w:type="spellStart"/>
            <w:r w:rsidRPr="00180F47">
              <w:rPr>
                <w:color w:val="000000"/>
                <w:lang w:val="en-US"/>
              </w:rPr>
              <w:t>plaats</w:t>
            </w:r>
            <w:proofErr w:type="spellEnd"/>
            <w:r>
              <w:rPr>
                <w:color w:val="000000"/>
                <w:lang w:val="en-US"/>
              </w:rPr>
              <w:t>:</w:t>
            </w:r>
          </w:p>
        </w:tc>
      </w:tr>
    </w:tbl>
    <w:p w:rsidR="000B46D8" w:rsidRDefault="000B46D8"/>
    <w:sectPr w:rsidR="000B46D8" w:rsidSect="00136E15">
      <w:headerReference w:type="default" r:id="rId7"/>
      <w:pgSz w:w="11906" w:h="16838"/>
      <w:pgMar w:top="1440" w:right="1644" w:bottom="1440" w:left="1758" w:header="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3CF" w:rsidRDefault="003343CF" w:rsidP="00B85C3F">
      <w:pPr>
        <w:spacing w:line="240" w:lineRule="auto"/>
      </w:pPr>
      <w:r>
        <w:separator/>
      </w:r>
    </w:p>
  </w:endnote>
  <w:endnote w:type="continuationSeparator" w:id="0">
    <w:p w:rsidR="003343CF" w:rsidRDefault="003343C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3CF" w:rsidRDefault="003343CF" w:rsidP="00B85C3F">
      <w:pPr>
        <w:spacing w:line="240" w:lineRule="auto"/>
      </w:pPr>
      <w:r>
        <w:separator/>
      </w:r>
    </w:p>
  </w:footnote>
  <w:footnote w:type="continuationSeparator" w:id="0">
    <w:p w:rsidR="003343CF" w:rsidRDefault="003343CF" w:rsidP="00B85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6E15" w:rsidRDefault="00136E15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75A4730" wp14:editId="7D69A9C4">
          <wp:simplePos x="0" y="0"/>
          <wp:positionH relativeFrom="page">
            <wp:posOffset>445770</wp:posOffset>
          </wp:positionH>
          <wp:positionV relativeFrom="page">
            <wp:posOffset>299381</wp:posOffset>
          </wp:positionV>
          <wp:extent cx="2008505" cy="1511935"/>
          <wp:effectExtent l="0" t="0" r="0" b="0"/>
          <wp:wrapNone/>
          <wp:docPr id="1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558"/>
    <w:rsid w:val="000B46D8"/>
    <w:rsid w:val="00136E15"/>
    <w:rsid w:val="00177A29"/>
    <w:rsid w:val="00222D10"/>
    <w:rsid w:val="002B5524"/>
    <w:rsid w:val="003343CF"/>
    <w:rsid w:val="003370FF"/>
    <w:rsid w:val="0039253A"/>
    <w:rsid w:val="003B3222"/>
    <w:rsid w:val="00424DED"/>
    <w:rsid w:val="00482A4F"/>
    <w:rsid w:val="00527398"/>
    <w:rsid w:val="00632123"/>
    <w:rsid w:val="00655558"/>
    <w:rsid w:val="00692E52"/>
    <w:rsid w:val="00742A8C"/>
    <w:rsid w:val="007A5DEA"/>
    <w:rsid w:val="008104C5"/>
    <w:rsid w:val="008402D9"/>
    <w:rsid w:val="008B78E2"/>
    <w:rsid w:val="009175F9"/>
    <w:rsid w:val="009761CF"/>
    <w:rsid w:val="0098265A"/>
    <w:rsid w:val="009B0D92"/>
    <w:rsid w:val="00A03098"/>
    <w:rsid w:val="00A3732E"/>
    <w:rsid w:val="00A53085"/>
    <w:rsid w:val="00A67702"/>
    <w:rsid w:val="00A74B89"/>
    <w:rsid w:val="00A81D32"/>
    <w:rsid w:val="00AB1737"/>
    <w:rsid w:val="00B85C3F"/>
    <w:rsid w:val="00BD0C39"/>
    <w:rsid w:val="00CC26E3"/>
    <w:rsid w:val="00EB1492"/>
    <w:rsid w:val="00F12F0D"/>
    <w:rsid w:val="00FA7413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352FF"/>
  <w15:docId w15:val="{90C7CBF4-E7DB-8B41-9E3D-21B14BB8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  <w:style w:type="paragraph" w:styleId="Plattetekst">
    <w:name w:val="Body Text"/>
    <w:basedOn w:val="Standaard"/>
    <w:link w:val="PlattetekstChar"/>
    <w:rsid w:val="00FA7413"/>
    <w:pPr>
      <w:spacing w:after="120" w:line="240" w:lineRule="auto"/>
    </w:pPr>
    <w:rPr>
      <w:rFonts w:ascii="Arial" w:hAnsi="Arial"/>
      <w:sz w:val="20"/>
      <w:szCs w:val="24"/>
    </w:rPr>
  </w:style>
  <w:style w:type="character" w:customStyle="1" w:styleId="PlattetekstChar">
    <w:name w:val="Platte tekst Char"/>
    <w:basedOn w:val="Standaardalinea-lettertype"/>
    <w:link w:val="Plattetekst"/>
    <w:rsid w:val="00FA7413"/>
    <w:rPr>
      <w:rFonts w:ascii="Arial" w:hAnsi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Bibi Fabius</cp:lastModifiedBy>
  <cp:revision>8</cp:revision>
  <dcterms:created xsi:type="dcterms:W3CDTF">2018-08-07T11:26:00Z</dcterms:created>
  <dcterms:modified xsi:type="dcterms:W3CDTF">2021-01-06T17:27:00Z</dcterms:modified>
</cp:coreProperties>
</file>